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73011417" name="019ddd58-49e8-79cb-8441-ee5bce635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8245018" name="019ddd58-49e8-79cb-8441-ee5bce635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1843585" name="019ddd5a-d9cb-737f-bc68-3143f6db3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0592556" name="019ddd5a-d9cb-737f-bc68-3143f6db39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Tür, Waschküche, Heizraum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9266478" name="019ddd5b-9dc6-7f67-8661-826306bdb4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961999" name="019ddd5b-9dc6-7f67-8661-826306bdb4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6155780" name="019ddd5b-bdef-700a-be0f-9b48daa808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6737112" name="019ddd5b-bdef-700a-be0f-9b48daa808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0644327" name="019ddd6e-d3a2-726e-aab9-ef1f309226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2834273" name="019ddd6e-d3a2-726e-aab9-ef1f309226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5353584" name="019ddd6f-0709-7e10-8030-32c9a1f81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7070326" name="019ddd6f-0709-7e10-8030-32c9a1f818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 </w:t>
            </w:r>
          </w:p>
          <w:p>
            <w:pPr>
              <w:spacing w:before="0" w:after="0"/>
            </w:pPr>
            <w:r>
              <w:t>EG- 2.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7204980" name="019ddd98-748c-70d2-bc8e-410d94ac74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3486418" name="019ddd98-748c-70d2-bc8e-410d94ac74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1146930" name="019ddd9a-b415-7575-8ef6-2fbee0419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0137006" name="019ddd9a-b415-7575-8ef6-2fbee041926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Wohnzimmer, 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1914603" name="019ddde7-b697-7bc8-a9ed-cd5bd6cb88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194074" name="019ddde7-b697-7bc8-a9ed-cd5bd6cb884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2585042" name="019ddde7-ef23-7b63-8349-f5ceec5dd2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3019643" name="019ddde7-ef23-7b63-8349-f5ceec5dd2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 OG, 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19270994" name="019ddde9-13a6-71e3-aece-6660021db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1712800" name="019ddde9-13a6-71e3-aece-6660021dbd1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03094984" name="019ddde9-45cb-7fb9-b19c-c665165e2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3167607" name="019ddde9-45cb-7fb9-b19c-c665165e216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0030089" name="019dddeb-a25d-7e49-8fff-e3f5437f36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1053349" name="019dddeb-a25d-7e49-8fff-e3f5437f367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3210361" name="019dddeb-c958-7211-b435-a41e1edf66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3061070" name="019dddeb-c958-7211-b435-a41e1edf66d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7232983" name="019ddded-5145-78db-a256-a9ff8ef483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8467968" name="019ddded-5145-78db-a256-a9ff8ef483d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3829453" name="019ddded-8bde-70ed-9f9d-ec54bfdf86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105877" name="019ddded-8bde-70ed-9f9d-ec54bfdf866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